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Friendly payment reminder</w:t>
      </w:r>
    </w:p>
    <w:p>
      <w:r>
        <w:t>[Your business name]</w:t>
        <w:br/>
        <w:t>[Your address]</w:t>
        <w:br/>
        <w:t>[Email] | [Phone]</w:t>
      </w:r>
    </w:p>
    <w:p>
      <w:r>
        <w:t>[Client contact name]</w:t>
        <w:br/>
        <w:t>[Client business name]</w:t>
        <w:br/>
        <w:t>[Client address]</w:t>
      </w:r>
    </w:p>
    <w:p>
      <w:r>
        <w:t>[Date]</w:t>
      </w:r>
    </w:p>
    <w:p>
      <w:r>
        <w:t>Subject: Invoice [invoice number] - gentle reminder</w:t>
      </w:r>
    </w:p>
    <w:p>
      <w:r>
        <w:t>Hi [first name],</w:t>
      </w:r>
    </w:p>
    <w:p>
      <w:r>
        <w:t>Just a quick note to say invoice [invoice number] for £[amount], dated [invoice date], fell due on [due date] and does not seem to have arrived yet. I know these things slip through, so this is only a nudge.</w:t>
      </w:r>
    </w:p>
    <w:p>
      <w:r>
        <w:t>For ease I have attached another copy. Payment details are on the invoice; if it has already been sent in the last day or two, please ignore this and thank you.</w:t>
      </w:r>
    </w:p>
    <w:p>
      <w:r>
        <w:t>If there is a problem with the invoice or a query holding it up, let me know and I will sort it straight away.</w:t>
      </w:r>
    </w:p>
    <w:p>
      <w:r>
        <w:t>Yours sincerely,</w:t>
      </w:r>
    </w:p>
    <w:p>
      <w:r>
        <w:t>[Your name]</w:t>
        <w:br/>
        <w:t>[Your position]</w:t>
      </w:r>
    </w:p>
    <w:p>
      <w:r>
        <w:rPr>
          <w:sz w:val="16"/>
        </w:rPr>
        <w:t>Template from the Digital Adaption Late Payment Chase Pack. https://digitaladaption.co.uk/tools/late-payment-interest-calculator/ (general information, not legal advice).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